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3033" w:rsidRDefault="00C93033" w:rsidP="00C93033">
      <w:pPr>
        <w:jc w:val="both"/>
        <w:bidi w:val="1"/>
        <w:bidi w:val="1"/>
      </w:pPr>
      <w:r>
        <w:rPr>
          <w:rFonts w:cs="Arial"/>
          <w:rtl/>
        </w:rPr>
        <w:t>(</w:t>
      </w:r>
      <w:r>
        <w:rPr>
          <w:rFonts w:cs="Arial" w:hint="cs"/>
          <w:rtl/>
        </w:rPr>
        <w:t>إعمار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تطلق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ميفيد</w:t>
      </w:r>
      <w:r>
        <w:rPr>
          <w:rFonts w:cs="Arial"/>
          <w:rtl/>
        </w:rPr>
        <w:t xml:space="preserve">)) </w:t>
      </w:r>
      <w:r>
        <w:rPr>
          <w:rFonts w:cs="Arial" w:hint="cs"/>
          <w:rtl/>
        </w:rPr>
        <w:t>بـ</w:t>
      </w:r>
      <w:r>
        <w:rPr>
          <w:rFonts w:cs="Arial"/>
          <w:rtl/>
        </w:rPr>
        <w:t xml:space="preserve"> 5.75 </w:t>
      </w:r>
      <w:r>
        <w:rPr>
          <w:rFonts w:cs="Arial" w:hint="cs"/>
          <w:rtl/>
        </w:rPr>
        <w:t>مليار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جنيه</w:t>
      </w:r>
    </w:p>
    <w:p w:rsidR="00C93033" w:rsidRDefault="00C93033" w:rsidP="00C93033">
      <w:pPr>
        <w:jc w:val="both"/>
        <w:bidi w:val="1"/>
        <w:bidi w:val="1"/>
      </w:pPr>
      <w:r>
        <w:rPr>
          <w:rFonts w:cs="Arial" w:hint="cs"/>
          <w:rtl/>
        </w:rPr>
        <w:t>القاهرة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t>:</w:t>
      </w:r>
    </w:p>
    <w:p w:rsidR="00C93033" w:rsidRDefault="00C93033" w:rsidP="00C93033">
      <w:pPr>
        <w:jc w:val="both"/>
        <w:bidi w:val="1"/>
        <w:bidi w:val="1"/>
      </w:pPr>
      <w:r>
        <w:rPr>
          <w:rFonts w:cs="Arial" w:hint="cs"/>
          <w:rtl/>
        </w:rPr>
        <w:t>أطلقت</w:t>
      </w:r>
      <w:r>
        <w:rPr>
          <w:rFonts w:cs="Arial"/>
          <w:rtl/>
        </w:rPr>
        <w:t>"</w:t>
      </w:r>
      <w:r>
        <w:rPr>
          <w:rFonts w:cs="Arial" w:hint="cs"/>
          <w:rtl/>
        </w:rPr>
        <w:t>إعمار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للتنمية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المملوكة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شركة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إعمار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العقارية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ميفيدا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العالمى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تطويرية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٥,٧٥ </w:t>
      </w:r>
      <w:r>
        <w:rPr>
          <w:rFonts w:cs="Arial" w:hint="cs"/>
          <w:rtl/>
        </w:rPr>
        <w:t>مليار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مصرى</w:t>
      </w:r>
      <w:r>
        <w:t>.</w:t>
      </w:r>
    </w:p>
    <w:p w:rsidR="00C93033" w:rsidRDefault="00C93033" w:rsidP="00C93033">
      <w:pPr>
        <w:jc w:val="both"/>
        <w:bidi w:val="1"/>
        <w:bidi w:val="1"/>
      </w:pPr>
      <w:r>
        <w:rPr>
          <w:rFonts w:cs="Arial" w:hint="cs"/>
          <w:rtl/>
        </w:rPr>
        <w:t>يعتبر</w:t>
      </w:r>
      <w:r>
        <w:rPr>
          <w:rFonts w:cs="Arial"/>
          <w:rtl/>
        </w:rPr>
        <w:t xml:space="preserve"> («</w:t>
      </w:r>
      <w:r>
        <w:rPr>
          <w:rFonts w:cs="Arial" w:hint="cs"/>
          <w:rtl/>
        </w:rPr>
        <w:t>ميفيدا</w:t>
      </w:r>
      <w:r>
        <w:rPr>
          <w:rFonts w:cs="Arial"/>
          <w:rtl/>
        </w:rPr>
        <w:t>)»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بتصميمه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المعمارى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الأنيق،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المشاريع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تطلقها</w:t>
      </w:r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إعمار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للتنمية</w:t>
      </w:r>
      <w:r>
        <w:rPr>
          <w:rFonts w:cs="Arial"/>
          <w:rtl/>
        </w:rPr>
        <w:t xml:space="preserve">))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كايرو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مراسى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يجرى</w:t>
      </w:r>
    </w:p>
    <w:p w:rsidR="00C93033" w:rsidRDefault="00C93033" w:rsidP="00C93033">
      <w:pPr>
        <w:jc w:val="both"/>
        <w:bidi w:val="1"/>
        <w:bidi w:val="1"/>
      </w:pPr>
      <w:r>
        <w:rPr>
          <w:rFonts w:cs="Arial" w:hint="cs"/>
          <w:rtl/>
        </w:rPr>
        <w:t>تطويرهما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المحددة</w:t>
      </w:r>
      <w:r>
        <w:t>.</w:t>
      </w:r>
    </w:p>
    <w:p w:rsidR="00C93033" w:rsidRDefault="00C93033" w:rsidP="00C93033">
      <w:pPr>
        <w:jc w:val="both"/>
        <w:bidi w:val="1"/>
        <w:bidi w:val="1"/>
      </w:pPr>
      <w:r>
        <w:rPr>
          <w:rFonts w:cs="Arial" w:hint="cs"/>
          <w:rtl/>
        </w:rPr>
        <w:t>يمتد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مشروع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ميفيدا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مساحة</w:t>
      </w:r>
      <w:r>
        <w:rPr>
          <w:rFonts w:cs="Arial"/>
          <w:rtl/>
        </w:rPr>
        <w:t xml:space="preserve"> ٣٫٨ </w:t>
      </w:r>
      <w:r>
        <w:rPr>
          <w:rFonts w:cs="Arial" w:hint="cs"/>
          <w:rtl/>
        </w:rPr>
        <w:t>مليون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ويتميز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بموقعه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المركزى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١٫٥ </w:t>
      </w:r>
      <w:r>
        <w:rPr>
          <w:rFonts w:cs="Arial" w:hint="cs"/>
          <w:rtl/>
        </w:rPr>
        <w:t>كيلومتر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الأمريكية،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تتجاوز</w:t>
      </w:r>
      <w:r>
        <w:rPr>
          <w:rFonts w:cs="Arial"/>
          <w:rtl/>
        </w:rPr>
        <w:t xml:space="preserve"> ٢٠ </w:t>
      </w:r>
      <w:r>
        <w:rPr>
          <w:rFonts w:cs="Arial" w:hint="cs"/>
          <w:rtl/>
        </w:rPr>
        <w:t>دقيقة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الدولى</w:t>
      </w:r>
      <w:r>
        <w:t>.</w:t>
      </w:r>
    </w:p>
    <w:p w:rsidR="00C93033" w:rsidRDefault="00C93033" w:rsidP="00C93033">
      <w:pPr>
        <w:jc w:val="both"/>
        <w:bidi w:val="1"/>
        <w:bidi w:val="1"/>
      </w:pP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المشروع</w:t>
      </w:r>
      <w:r>
        <w:rPr>
          <w:rFonts w:cs="Arial"/>
          <w:rtl/>
        </w:rPr>
        <w:t xml:space="preserve"> ٥٠٠٠ </w:t>
      </w:r>
      <w:r>
        <w:rPr>
          <w:rFonts w:cs="Arial" w:hint="cs"/>
          <w:rtl/>
        </w:rPr>
        <w:t>وحدة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ومنازل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هاوس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والفيلل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بمساحات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٢٣٠ </w:t>
      </w:r>
      <w:r>
        <w:rPr>
          <w:rFonts w:cs="Arial" w:hint="cs"/>
          <w:rtl/>
        </w:rPr>
        <w:t>مترا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مربعا</w:t>
      </w:r>
      <w:r>
        <w:t>.</w:t>
      </w:r>
    </w:p>
    <w:sectPr w:rsidR="0005114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5114F"/>
    <w:rsid w:val="0006063C"/>
    <w:rsid w:val="0015074B"/>
    <w:rsid w:val="0029639D"/>
    <w:rsid w:val="00326F90"/>
    <w:rsid w:val="00AA1D8D"/>
    <w:rsid w:val="00B47730"/>
    <w:rsid w:val="00C93033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docId w15:val="{5626EBAC-1C9D-4DBC-AC20-E71D5FC3D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BAA9A33-0DB9-4257-B9D9-7B6D25AAD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Mohsen Mahmoud</cp:lastModifiedBy>
  <cp:revision>2</cp:revision>
  <dcterms:created xsi:type="dcterms:W3CDTF">2013-12-23T23:15:00Z</dcterms:created>
  <dcterms:modified xsi:type="dcterms:W3CDTF">2024-08-25T22:32:00Z</dcterms:modified>
  <cp:category/>
</cp:coreProperties>
</file>